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7C84" w14:textId="77777777" w:rsidR="0015253D" w:rsidRPr="004D2E63" w:rsidRDefault="001C2DA6" w:rsidP="004D2E63">
      <w:pPr>
        <w:pStyle w:val="Tekstpodstawowy"/>
        <w:spacing w:after="0" w:line="240" w:lineRule="auto"/>
        <w:ind w:left="1260"/>
        <w:jc w:val="right"/>
        <w:outlineLvl w:val="0"/>
        <w:rPr>
          <w:rFonts w:asciiTheme="minorHAnsi" w:hAnsiTheme="minorHAnsi" w:cstheme="minorHAnsi"/>
          <w:iCs/>
          <w:sz w:val="20"/>
          <w:szCs w:val="20"/>
        </w:rPr>
      </w:pPr>
      <w:r w:rsidRPr="007431C9">
        <w:rPr>
          <w:rFonts w:asciiTheme="minorHAnsi" w:hAnsiTheme="minorHAnsi" w:cstheme="minorHAnsi"/>
          <w:iCs/>
          <w:sz w:val="20"/>
          <w:szCs w:val="20"/>
        </w:rPr>
        <w:t xml:space="preserve">Załącznik nr </w:t>
      </w:r>
      <w:r w:rsidR="00CC20C0" w:rsidRPr="007431C9">
        <w:rPr>
          <w:rFonts w:asciiTheme="minorHAnsi" w:hAnsiTheme="minorHAnsi" w:cstheme="minorHAnsi"/>
          <w:iCs/>
          <w:sz w:val="20"/>
          <w:szCs w:val="20"/>
        </w:rPr>
        <w:t>3</w:t>
      </w:r>
      <w:r w:rsidRPr="007431C9">
        <w:rPr>
          <w:rFonts w:asciiTheme="minorHAnsi" w:hAnsiTheme="minorHAnsi" w:cstheme="minorHAnsi"/>
          <w:iCs/>
          <w:sz w:val="20"/>
          <w:szCs w:val="20"/>
        </w:rPr>
        <w:t xml:space="preserve"> do SWZ</w:t>
      </w:r>
    </w:p>
    <w:p w14:paraId="3ABDAF5E" w14:textId="77777777" w:rsidR="0015253D" w:rsidRPr="007431C9" w:rsidRDefault="0015253D" w:rsidP="00C80C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9FD73B4" w14:textId="77777777" w:rsidR="00F72232" w:rsidRPr="007431C9" w:rsidRDefault="001C2DA6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431C9">
        <w:rPr>
          <w:rFonts w:asciiTheme="minorHAnsi" w:hAnsiTheme="minorHAnsi" w:cstheme="minorHAnsi"/>
          <w:b/>
          <w:bCs/>
          <w:sz w:val="20"/>
          <w:szCs w:val="20"/>
        </w:rPr>
        <w:t>Z O B O W I Ą Z A N I E</w:t>
      </w:r>
    </w:p>
    <w:p w14:paraId="2B4C8FF7" w14:textId="77777777" w:rsidR="00F72232" w:rsidRPr="001E2934" w:rsidRDefault="001C2DA6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1E2934">
        <w:rPr>
          <w:rFonts w:asciiTheme="minorHAnsi" w:hAnsiTheme="minorHAnsi" w:cstheme="minorHAnsi"/>
          <w:bCs/>
          <w:sz w:val="20"/>
          <w:szCs w:val="20"/>
        </w:rPr>
        <w:t xml:space="preserve">do oddania do dyspozycji </w:t>
      </w:r>
      <w:r w:rsidR="00933B3F" w:rsidRPr="001E2934">
        <w:rPr>
          <w:rFonts w:asciiTheme="minorHAnsi" w:hAnsiTheme="minorHAnsi" w:cstheme="minorHAnsi"/>
          <w:bCs/>
          <w:sz w:val="20"/>
          <w:szCs w:val="20"/>
        </w:rPr>
        <w:t xml:space="preserve">Wykonawcy </w:t>
      </w:r>
      <w:r w:rsidRPr="001E2934">
        <w:rPr>
          <w:rFonts w:asciiTheme="minorHAnsi" w:hAnsiTheme="minorHAnsi" w:cstheme="minorHAnsi"/>
          <w:bCs/>
          <w:sz w:val="20"/>
          <w:szCs w:val="20"/>
        </w:rPr>
        <w:t>niezbędnych zasobów</w:t>
      </w:r>
      <w:r w:rsidR="00933B3F" w:rsidRPr="001E2934">
        <w:rPr>
          <w:rFonts w:asciiTheme="minorHAnsi" w:hAnsiTheme="minorHAnsi" w:cstheme="minorHAnsi"/>
          <w:bCs/>
          <w:sz w:val="20"/>
          <w:szCs w:val="20"/>
        </w:rPr>
        <w:t>,</w:t>
      </w:r>
      <w:r w:rsidRPr="001E293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A02CD">
        <w:rPr>
          <w:rFonts w:asciiTheme="minorHAnsi" w:hAnsiTheme="minorHAnsi" w:cstheme="minorHAnsi"/>
          <w:bCs/>
          <w:sz w:val="20"/>
          <w:szCs w:val="20"/>
        </w:rPr>
        <w:br/>
      </w:r>
      <w:r w:rsidRPr="001E2934">
        <w:rPr>
          <w:rFonts w:asciiTheme="minorHAnsi" w:hAnsiTheme="minorHAnsi" w:cstheme="minorHAnsi"/>
          <w:bCs/>
          <w:sz w:val="20"/>
          <w:szCs w:val="20"/>
        </w:rPr>
        <w:t>na potrzeby</w:t>
      </w:r>
      <w:r w:rsidR="00797514" w:rsidRPr="001E293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E2934">
        <w:rPr>
          <w:rFonts w:asciiTheme="minorHAnsi" w:hAnsiTheme="minorHAnsi" w:cstheme="minorHAnsi"/>
          <w:bCs/>
          <w:sz w:val="20"/>
          <w:szCs w:val="20"/>
        </w:rPr>
        <w:t>realizacji zamówienia</w:t>
      </w:r>
      <w:r w:rsidR="007431C9" w:rsidRPr="001E2934">
        <w:rPr>
          <w:rFonts w:asciiTheme="minorHAnsi" w:hAnsiTheme="minorHAnsi" w:cstheme="minorHAnsi"/>
          <w:bCs/>
          <w:sz w:val="20"/>
          <w:szCs w:val="20"/>
        </w:rPr>
        <w:t xml:space="preserve"> pn.:</w:t>
      </w:r>
    </w:p>
    <w:p w14:paraId="333BCCD3" w14:textId="54B2DD9C" w:rsidR="00B53F9F" w:rsidRDefault="00062C65" w:rsidP="00797514">
      <w:pPr>
        <w:autoSpaceDE w:val="0"/>
        <w:autoSpaceDN w:val="0"/>
        <w:adjustRightInd w:val="0"/>
        <w:spacing w:after="120" w:line="240" w:lineRule="auto"/>
        <w:jc w:val="center"/>
        <w:rPr>
          <w:rFonts w:eastAsia="Calibri" w:cstheme="minorHAnsi"/>
          <w:b/>
          <w:sz w:val="20"/>
          <w:szCs w:val="20"/>
        </w:rPr>
      </w:pPr>
      <w:r w:rsidRPr="00062C65">
        <w:rPr>
          <w:rFonts w:eastAsia="Calibri" w:cstheme="minorHAnsi"/>
          <w:b/>
          <w:sz w:val="20"/>
          <w:szCs w:val="20"/>
        </w:rPr>
        <w:t>„Przebudowa bocznego odcinka ulicy Granicznej w Zarzeczu”</w:t>
      </w:r>
      <w:r w:rsidRPr="00062C65">
        <w:rPr>
          <w:rFonts w:eastAsia="Calibri" w:cstheme="minorHAnsi"/>
          <w:b/>
          <w:sz w:val="20"/>
          <w:szCs w:val="20"/>
        </w:rPr>
        <w:t xml:space="preserve"> </w:t>
      </w:r>
    </w:p>
    <w:p w14:paraId="182D892E" w14:textId="77777777" w:rsidR="00C87F13" w:rsidRPr="007431C9" w:rsidRDefault="00C87F13" w:rsidP="00797514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25F46AFA" w14:textId="77777777" w:rsidR="00AD751A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 xml:space="preserve">Ja/My niżej podpisany/ni </w:t>
      </w:r>
    </w:p>
    <w:p w14:paraId="2CB8B451" w14:textId="77777777" w:rsidR="00AD751A" w:rsidRPr="007431C9" w:rsidRDefault="00933B3F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4EA4372" w14:textId="77777777" w:rsidR="00AD751A" w:rsidRPr="00933B3F" w:rsidRDefault="00AD751A" w:rsidP="00797514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(imię i nazwisko składającego oświadczenie)</w:t>
      </w:r>
    </w:p>
    <w:p w14:paraId="6A2A32D8" w14:textId="77777777" w:rsidR="00F72232" w:rsidRPr="007C64D8" w:rsidRDefault="001C2DA6" w:rsidP="007C64D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będąc upoważnionym</w:t>
      </w:r>
      <w:r w:rsidR="00933B3F">
        <w:rPr>
          <w:rFonts w:asciiTheme="minorHAnsi" w:hAnsiTheme="minorHAnsi" w:cstheme="minorHAnsi"/>
          <w:sz w:val="20"/>
          <w:szCs w:val="20"/>
        </w:rPr>
        <w:t>/</w:t>
      </w:r>
      <w:r w:rsidRPr="007431C9">
        <w:rPr>
          <w:rFonts w:asciiTheme="minorHAnsi" w:hAnsiTheme="minorHAnsi" w:cstheme="minorHAnsi"/>
          <w:sz w:val="20"/>
          <w:szCs w:val="20"/>
        </w:rPr>
        <w:t>i do reprezentowania:</w:t>
      </w:r>
    </w:p>
    <w:p w14:paraId="6FED7EC7" w14:textId="77777777" w:rsidR="00933B3F" w:rsidRDefault="00933B3F" w:rsidP="00AD75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33B3F">
        <w:rPr>
          <w:rFonts w:asciiTheme="minorHAnsi" w:hAnsiTheme="minorHAnsi" w:cstheme="minorHAnsi"/>
          <w:iCs/>
          <w:sz w:val="16"/>
          <w:szCs w:val="16"/>
        </w:rPr>
        <w:t xml:space="preserve"> </w:t>
      </w:r>
    </w:p>
    <w:p w14:paraId="0525913B" w14:textId="77777777" w:rsidR="00F72232" w:rsidRPr="00933B3F" w:rsidRDefault="001C2DA6" w:rsidP="00AD751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(nazwa i adres podmiotu oddającego do dyspozycji zasoby)</w:t>
      </w:r>
    </w:p>
    <w:p w14:paraId="0D413E82" w14:textId="77777777" w:rsidR="00F72232" w:rsidRPr="007431C9" w:rsidRDefault="00F72232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B07ABF0" w14:textId="77777777" w:rsidR="00F72232" w:rsidRPr="007431C9" w:rsidRDefault="001A02CD" w:rsidP="00C80C8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="00797514">
        <w:rPr>
          <w:rFonts w:asciiTheme="minorHAnsi" w:hAnsiTheme="minorHAnsi" w:cstheme="minorHAnsi"/>
          <w:b/>
          <w:bCs/>
          <w:sz w:val="20"/>
          <w:szCs w:val="20"/>
        </w:rPr>
        <w:t>świadczam</w:t>
      </w:r>
      <w:r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="00797514">
        <w:rPr>
          <w:rFonts w:asciiTheme="minorHAnsi" w:hAnsiTheme="minorHAnsi" w:cstheme="minorHAnsi"/>
          <w:b/>
          <w:bCs/>
          <w:sz w:val="20"/>
          <w:szCs w:val="20"/>
        </w:rPr>
        <w:t>y,</w:t>
      </w:r>
    </w:p>
    <w:p w14:paraId="105BDE32" w14:textId="77777777" w:rsidR="00F72232" w:rsidRPr="007431C9" w:rsidRDefault="00F72232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F67ECFF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 xml:space="preserve">że wyżej wymieniony podmiot, stosownie do art. 118 </w:t>
      </w:r>
      <w:r w:rsidR="004D2E63">
        <w:rPr>
          <w:rFonts w:asciiTheme="minorHAnsi" w:hAnsiTheme="minorHAnsi" w:cstheme="minorHAnsi"/>
          <w:sz w:val="20"/>
          <w:szCs w:val="20"/>
        </w:rPr>
        <w:t>U</w:t>
      </w:r>
      <w:r w:rsidRPr="007431C9">
        <w:rPr>
          <w:rFonts w:asciiTheme="minorHAnsi" w:hAnsiTheme="minorHAnsi" w:cstheme="minorHAnsi"/>
          <w:sz w:val="20"/>
          <w:szCs w:val="20"/>
        </w:rPr>
        <w:t>stawy z dnia 11 września 2019r. Prawo zamówień publicznych</w:t>
      </w:r>
      <w:r w:rsidR="00797514">
        <w:rPr>
          <w:rFonts w:asciiTheme="minorHAnsi" w:hAnsiTheme="minorHAnsi" w:cstheme="minorHAnsi"/>
          <w:sz w:val="20"/>
          <w:szCs w:val="20"/>
        </w:rPr>
        <w:t xml:space="preserve">, </w:t>
      </w:r>
      <w:r w:rsidRPr="007431C9">
        <w:rPr>
          <w:rFonts w:asciiTheme="minorHAnsi" w:hAnsiTheme="minorHAnsi" w:cstheme="minorHAnsi"/>
          <w:sz w:val="20"/>
          <w:szCs w:val="20"/>
        </w:rPr>
        <w:t>odda Wykonawcy</w:t>
      </w:r>
      <w:r w:rsidR="00933B3F">
        <w:rPr>
          <w:rFonts w:asciiTheme="minorHAnsi" w:hAnsiTheme="minorHAnsi" w:cstheme="minorHAnsi"/>
          <w:sz w:val="20"/>
          <w:szCs w:val="20"/>
        </w:rPr>
        <w:t>:</w:t>
      </w:r>
    </w:p>
    <w:p w14:paraId="40FBBB64" w14:textId="77777777" w:rsidR="00933B3F" w:rsidRDefault="00933B3F" w:rsidP="00933B3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  <w:r w:rsidRPr="00933B3F">
        <w:rPr>
          <w:rFonts w:asciiTheme="minorHAnsi" w:hAnsiTheme="minorHAnsi" w:cstheme="minorHAnsi"/>
          <w:iCs/>
          <w:sz w:val="16"/>
          <w:szCs w:val="16"/>
        </w:rPr>
        <w:t xml:space="preserve"> </w:t>
      </w:r>
    </w:p>
    <w:p w14:paraId="1450D37B" w14:textId="77777777" w:rsidR="00F72232" w:rsidRPr="00933B3F" w:rsidRDefault="001C2DA6" w:rsidP="00933B3F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iCs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(nazwa i adres Wykonawcy składającego ofertę)</w:t>
      </w:r>
    </w:p>
    <w:p w14:paraId="7BCDDB97" w14:textId="77777777" w:rsidR="00933B3F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  <w:vertAlign w:val="superscript"/>
        </w:rPr>
      </w:pPr>
      <w:r w:rsidRPr="007431C9">
        <w:rPr>
          <w:rFonts w:asciiTheme="minorHAnsi" w:hAnsiTheme="minorHAnsi" w:cstheme="minorHAnsi"/>
          <w:sz w:val="20"/>
          <w:szCs w:val="20"/>
        </w:rPr>
        <w:t>do dyspozycji niezbędne zasoby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1"/>
      </w:r>
    </w:p>
    <w:p w14:paraId="236E1BC1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</w:t>
      </w:r>
      <w:r w:rsidR="0015253D" w:rsidRPr="007431C9">
        <w:rPr>
          <w:rFonts w:asciiTheme="minorHAnsi" w:hAnsiTheme="minorHAnsi" w:cstheme="minorHAnsi"/>
          <w:sz w:val="20"/>
          <w:szCs w:val="20"/>
        </w:rPr>
        <w:t>…………</w:t>
      </w:r>
      <w:r w:rsidR="00656AB7" w:rsidRPr="007431C9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…………………………………….</w:t>
      </w:r>
      <w:r w:rsidR="00933B3F">
        <w:rPr>
          <w:rFonts w:asciiTheme="minorHAnsi" w:hAnsiTheme="minorHAnsi" w:cstheme="minorHAnsi"/>
          <w:sz w:val="20"/>
          <w:szCs w:val="20"/>
        </w:rPr>
        <w:t>.</w:t>
      </w:r>
    </w:p>
    <w:p w14:paraId="522B842B" w14:textId="77777777" w:rsidR="00F72232" w:rsidRPr="00933B3F" w:rsidRDefault="001C2DA6" w:rsidP="00933B3F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theme="minorHAnsi"/>
          <w:sz w:val="16"/>
          <w:szCs w:val="16"/>
        </w:rPr>
      </w:pPr>
      <w:r w:rsidRPr="00933B3F">
        <w:rPr>
          <w:rFonts w:asciiTheme="minorHAnsi" w:hAnsiTheme="minorHAnsi" w:cstheme="minorHAnsi"/>
          <w:iCs/>
          <w:sz w:val="16"/>
          <w:szCs w:val="16"/>
        </w:rPr>
        <w:t>(zakres udostępnianych zasobów)</w:t>
      </w:r>
    </w:p>
    <w:p w14:paraId="6A7A4347" w14:textId="77777777" w:rsidR="00F72232" w:rsidRPr="007431C9" w:rsidRDefault="00933B3F" w:rsidP="00933B3F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na potrzeby realizacji zamówienia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1C2DA6" w:rsidRPr="007431C9">
        <w:rPr>
          <w:rFonts w:asciiTheme="minorHAnsi" w:hAnsiTheme="minorHAnsi" w:cstheme="minorHAnsi"/>
          <w:sz w:val="20"/>
          <w:szCs w:val="20"/>
        </w:rPr>
        <w:t xml:space="preserve">na okres korzystania z nich przy wykonywaniu zamówienia pn. </w:t>
      </w:r>
    </w:p>
    <w:p w14:paraId="6F73FCF1" w14:textId="7B4E0309" w:rsidR="00797514" w:rsidRPr="007431C9" w:rsidRDefault="00062C65" w:rsidP="00933B3F">
      <w:pPr>
        <w:autoSpaceDE w:val="0"/>
        <w:autoSpaceDN w:val="0"/>
        <w:adjustRightInd w:val="0"/>
        <w:spacing w:after="12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62C65">
        <w:rPr>
          <w:rFonts w:eastAsia="Calibri" w:cstheme="minorHAnsi"/>
          <w:b/>
          <w:sz w:val="20"/>
          <w:szCs w:val="20"/>
        </w:rPr>
        <w:t>„Przebudowa bocznego odcinka ulicy Granicznej w Zarzeczu”</w:t>
      </w:r>
      <w:r w:rsidRPr="00062C65">
        <w:rPr>
          <w:rFonts w:eastAsia="Calibri" w:cstheme="minorHAnsi"/>
          <w:b/>
          <w:sz w:val="20"/>
          <w:szCs w:val="20"/>
        </w:rPr>
        <w:t xml:space="preserve"> </w:t>
      </w:r>
    </w:p>
    <w:p w14:paraId="4FBB96F2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Sposób wykorzystania ww</w:t>
      </w:r>
      <w:r w:rsidR="00797514">
        <w:rPr>
          <w:rFonts w:asciiTheme="minorHAnsi" w:hAnsiTheme="minorHAnsi" w:cstheme="minorHAnsi"/>
          <w:sz w:val="20"/>
          <w:szCs w:val="20"/>
        </w:rPr>
        <w:t>.</w:t>
      </w:r>
      <w:r w:rsidRPr="007431C9">
        <w:rPr>
          <w:rFonts w:asciiTheme="minorHAnsi" w:hAnsiTheme="minorHAnsi" w:cstheme="minorHAnsi"/>
          <w:sz w:val="20"/>
          <w:szCs w:val="20"/>
        </w:rPr>
        <w:t xml:space="preserve"> zasobów przez </w:t>
      </w:r>
      <w:r w:rsidR="004E20F4">
        <w:rPr>
          <w:rFonts w:asciiTheme="minorHAnsi" w:hAnsiTheme="minorHAnsi" w:cstheme="minorHAnsi"/>
          <w:sz w:val="20"/>
          <w:szCs w:val="20"/>
        </w:rPr>
        <w:t>W</w:t>
      </w:r>
      <w:r w:rsidRPr="007431C9">
        <w:rPr>
          <w:rFonts w:asciiTheme="minorHAnsi" w:hAnsiTheme="minorHAnsi" w:cstheme="minorHAnsi"/>
          <w:sz w:val="20"/>
          <w:szCs w:val="20"/>
        </w:rPr>
        <w:t>ykonawcę przy wykonywaniu zamówienia to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2"/>
      </w:r>
      <w:r w:rsidRPr="007431C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9AA33E" w14:textId="77777777" w:rsidR="00F72232" w:rsidRPr="007431C9" w:rsidRDefault="00933B3F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49757FDA" w14:textId="77777777" w:rsidR="00F72232" w:rsidRPr="007431C9" w:rsidRDefault="001C2DA6" w:rsidP="00C80C8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Zakres zamówienia, który zamierzam realizować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3"/>
      </w:r>
    </w:p>
    <w:p w14:paraId="3BB6B17A" w14:textId="77777777" w:rsidR="00933B3F" w:rsidRDefault="00933B3F" w:rsidP="00AD2A2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6AC362A5" w14:textId="77777777" w:rsidR="00797786" w:rsidRDefault="001C2DA6" w:rsidP="007977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7431C9">
        <w:rPr>
          <w:rFonts w:asciiTheme="minorHAnsi" w:hAnsiTheme="minorHAnsi" w:cstheme="minorHAnsi"/>
          <w:sz w:val="20"/>
          <w:szCs w:val="20"/>
        </w:rPr>
        <w:t>Charakter stosunku, jaki będzie łączył nas z Wykonawcą</w:t>
      </w:r>
      <w:r w:rsidR="00797786">
        <w:rPr>
          <w:rStyle w:val="Odwoanieprzypisukocowego"/>
          <w:rFonts w:asciiTheme="minorHAnsi" w:hAnsiTheme="minorHAnsi" w:cstheme="minorHAnsi"/>
          <w:sz w:val="20"/>
          <w:szCs w:val="20"/>
        </w:rPr>
        <w:endnoteReference w:id="4"/>
      </w:r>
      <w:r w:rsidR="00797786">
        <w:rPr>
          <w:rFonts w:asciiTheme="minorHAnsi" w:hAnsiTheme="minorHAnsi" w:cstheme="minorHAnsi"/>
          <w:sz w:val="20"/>
          <w:szCs w:val="20"/>
        </w:rPr>
        <w:t xml:space="preserve"> </w:t>
      </w:r>
      <w:r w:rsidR="00797786" w:rsidRPr="007431C9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………………………………………………………………………………………………………………………………….</w:t>
      </w:r>
      <w:r w:rsidR="00797786">
        <w:rPr>
          <w:rFonts w:asciiTheme="minorHAnsi" w:hAnsiTheme="minorHAnsi" w:cstheme="minorHAnsi"/>
          <w:sz w:val="20"/>
          <w:szCs w:val="20"/>
        </w:rPr>
        <w:t>.</w:t>
      </w:r>
    </w:p>
    <w:p w14:paraId="64AC3F29" w14:textId="77777777" w:rsidR="00B53F9F" w:rsidRPr="007431C9" w:rsidRDefault="00B53F9F" w:rsidP="00797786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3F000553" w14:textId="77777777" w:rsidR="00860F43" w:rsidRPr="007431C9" w:rsidRDefault="00860F43" w:rsidP="00CB5755">
      <w:pPr>
        <w:pStyle w:val="Akapitzlist"/>
        <w:ind w:left="0" w:right="85" w:firstLine="0"/>
        <w:rPr>
          <w:rFonts w:asciiTheme="minorHAnsi" w:hAnsiTheme="minorHAnsi" w:cstheme="minorHAnsi"/>
          <w:b/>
          <w:sz w:val="20"/>
          <w:szCs w:val="20"/>
        </w:rPr>
      </w:pPr>
      <w:r w:rsidRPr="007431C9">
        <w:rPr>
          <w:rFonts w:asciiTheme="minorHAnsi" w:hAnsiTheme="minorHAnsi" w:cstheme="minorHAnsi"/>
          <w:b/>
          <w:sz w:val="20"/>
          <w:szCs w:val="20"/>
        </w:rPr>
        <w:t>Oświadczam</w:t>
      </w:r>
      <w:r w:rsidR="004E20F4">
        <w:rPr>
          <w:rFonts w:asciiTheme="minorHAnsi" w:hAnsiTheme="minorHAnsi" w:cstheme="minorHAnsi"/>
          <w:b/>
          <w:sz w:val="20"/>
          <w:szCs w:val="20"/>
        </w:rPr>
        <w:t>y</w:t>
      </w:r>
      <w:r w:rsidRPr="007431C9">
        <w:rPr>
          <w:rFonts w:asciiTheme="minorHAnsi" w:hAnsiTheme="minorHAnsi" w:cstheme="minorHAnsi"/>
          <w:b/>
          <w:sz w:val="20"/>
          <w:szCs w:val="20"/>
        </w:rPr>
        <w:t>,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że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złożyliśmy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oświadczenie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niepodleganiu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wykluczeniu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oraz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spełnianiu warunków udziału w postępowaniu, w zakresie w jakim udostępniamy nasze</w:t>
      </w:r>
      <w:r w:rsidRPr="007431C9">
        <w:rPr>
          <w:rFonts w:asciiTheme="minorHAnsi" w:hAnsiTheme="minorHAnsi" w:cstheme="minorHAnsi"/>
          <w:b/>
          <w:spacing w:val="1"/>
          <w:sz w:val="20"/>
          <w:szCs w:val="20"/>
        </w:rPr>
        <w:t xml:space="preserve"> </w:t>
      </w:r>
      <w:r w:rsidRPr="007431C9">
        <w:rPr>
          <w:rFonts w:asciiTheme="minorHAnsi" w:hAnsiTheme="minorHAnsi" w:cstheme="minorHAnsi"/>
          <w:b/>
          <w:sz w:val="20"/>
          <w:szCs w:val="20"/>
        </w:rPr>
        <w:t>zasoby.</w:t>
      </w:r>
    </w:p>
    <w:p w14:paraId="7ED91D89" w14:textId="77777777" w:rsidR="00F72232" w:rsidRDefault="00F72232" w:rsidP="00C80C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6A4F0F8C" w14:textId="77777777" w:rsidR="00430BFF" w:rsidRPr="00430BFF" w:rsidRDefault="00EC5429" w:rsidP="00430BFF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eastAsia="en-US"/>
        </w:rPr>
      </w:pP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</w:r>
      <w:r w:rsidR="00430BFF" w:rsidRPr="00430BFF">
        <w:rPr>
          <w:rFonts w:asciiTheme="minorHAnsi" w:hAnsiTheme="minorHAnsi" w:cstheme="minorHAnsi"/>
          <w:color w:val="000000"/>
          <w:sz w:val="20"/>
          <w:szCs w:val="20"/>
          <w:lang w:eastAsia="en-US"/>
        </w:rPr>
        <w:tab/>
        <w:t>…………………………..………………</w:t>
      </w:r>
    </w:p>
    <w:p w14:paraId="76145495" w14:textId="77777777" w:rsidR="00430BFF" w:rsidRPr="00933B3F" w:rsidRDefault="00430BFF" w:rsidP="00430BFF">
      <w:pPr>
        <w:widowControl w:val="0"/>
        <w:spacing w:after="0" w:line="240" w:lineRule="auto"/>
        <w:ind w:left="5664" w:firstLine="708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933B3F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>(podpis)</w:t>
      </w:r>
    </w:p>
    <w:p w14:paraId="04FDD976" w14:textId="77777777" w:rsidR="00860F43" w:rsidRDefault="00860F43" w:rsidP="00C80C8B">
      <w:pPr>
        <w:tabs>
          <w:tab w:val="left" w:pos="435"/>
        </w:tabs>
        <w:spacing w:after="0" w:line="240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198C24C3" w14:textId="77777777" w:rsidR="005F738E" w:rsidRPr="005F738E" w:rsidRDefault="005F738E" w:rsidP="00C80C8B">
      <w:pPr>
        <w:tabs>
          <w:tab w:val="left" w:pos="435"/>
        </w:tabs>
        <w:spacing w:after="0" w:line="240" w:lineRule="auto"/>
        <w:jc w:val="both"/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</w:pPr>
      <w:r w:rsidRPr="005F738E">
        <w:rPr>
          <w:rFonts w:asciiTheme="minorHAnsi" w:eastAsiaTheme="minorHAnsi" w:hAnsiTheme="minorHAnsi" w:cstheme="minorHAnsi"/>
          <w:color w:val="FF0000"/>
          <w:sz w:val="20"/>
          <w:szCs w:val="20"/>
          <w:lang w:eastAsia="en-US"/>
        </w:rPr>
        <w:t>Uwaga:</w:t>
      </w:r>
    </w:p>
    <w:p w14:paraId="306B1CB7" w14:textId="7AD76BD3" w:rsidR="00574A87" w:rsidRDefault="00574A87" w:rsidP="0079751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sytuacji</w:t>
      </w:r>
      <w:r w:rsidR="00062C65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gdy zobowiązanie zostało sporządzone jako dokument w postaci papierowej i opatrzone własnoręcznym podpisem, przekazuje się cyfrowe odwzorowanie tego dokumentu opatrzone kwalifikowanym podpisem elektronicznym lub podpisem zaufanym, lub podpisem osobistym, poświadczającym zgodność cyfrowego odwzorowania z dokumentem w postaci papierowej.</w:t>
      </w:r>
    </w:p>
    <w:p w14:paraId="18396416" w14:textId="77777777" w:rsidR="00933B3F" w:rsidRDefault="00933B3F" w:rsidP="0079751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933B3F" w:rsidSect="00B53902">
      <w:headerReference w:type="default" r:id="rId10"/>
      <w:footerReference w:type="default" r:id="rId11"/>
      <w:pgSz w:w="11906" w:h="16838"/>
      <w:pgMar w:top="1440" w:right="1800" w:bottom="1440" w:left="156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4">
      <wne:fci wne:fciName="InsertFootnote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91240" w14:textId="77777777" w:rsidR="00F831E7" w:rsidRDefault="00F831E7">
      <w:pPr>
        <w:spacing w:after="0" w:line="240" w:lineRule="auto"/>
      </w:pPr>
      <w:r>
        <w:separator/>
      </w:r>
    </w:p>
  </w:endnote>
  <w:endnote w:type="continuationSeparator" w:id="0">
    <w:p w14:paraId="287967DB" w14:textId="77777777" w:rsidR="00F831E7" w:rsidRDefault="00F831E7">
      <w:pPr>
        <w:spacing w:after="0" w:line="240" w:lineRule="auto"/>
      </w:pPr>
      <w:r>
        <w:continuationSeparator/>
      </w:r>
    </w:p>
  </w:endnote>
  <w:endnote w:id="1">
    <w:p w14:paraId="0552289E" w14:textId="77777777" w:rsidR="00797786" w:rsidRDefault="00797786" w:rsidP="00797786">
      <w:pPr>
        <w:spacing w:after="0" w:line="240" w:lineRule="atLeast"/>
        <w:rPr>
          <w:rFonts w:asciiTheme="minorHAnsi" w:hAnsiTheme="minorHAnsi" w:cstheme="minorHAnsi"/>
          <w:i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797786">
        <w:rPr>
          <w:rFonts w:asciiTheme="minorHAnsi" w:hAnsiTheme="minorHAnsi" w:cstheme="minorHAnsi"/>
          <w:iCs/>
          <w:sz w:val="16"/>
          <w:szCs w:val="16"/>
        </w:rPr>
        <w:t>Zakres udostępnianych zasobów niezbędnych do potwierdzenia spełniania warunku:</w:t>
      </w:r>
    </w:p>
    <w:p w14:paraId="3BECDC36" w14:textId="77777777" w:rsidR="00797786" w:rsidRDefault="00797786" w:rsidP="00797786">
      <w:pPr>
        <w:spacing w:after="0" w:line="240" w:lineRule="atLeast"/>
      </w:pPr>
      <w:r w:rsidRPr="004D2E63">
        <w:rPr>
          <w:rFonts w:asciiTheme="minorHAnsi" w:hAnsiTheme="minorHAnsi" w:cstheme="minorHAnsi"/>
          <w:iCs/>
          <w:sz w:val="16"/>
          <w:szCs w:val="16"/>
        </w:rPr>
        <w:t>zdolności techniczne lub zawodowe (doświadczenie, potencjał techniczny (rodzaj, nazwa, model), osoby zdolne do wykonania zamówienia (imię i nazwisko, funkcja lub zakres wykonywanych czynności)</w:t>
      </w:r>
    </w:p>
  </w:endnote>
  <w:endnote w:id="2">
    <w:p w14:paraId="08C8E0E8" w14:textId="77777777" w:rsidR="00797786" w:rsidRDefault="00797786" w:rsidP="00797786">
      <w:pPr>
        <w:pStyle w:val="Akapitzlist"/>
        <w:spacing w:line="240" w:lineRule="atLeast"/>
        <w:ind w:left="0" w:right="0" w:firstLine="0"/>
      </w:pPr>
      <w:r>
        <w:rPr>
          <w:rStyle w:val="Odwoanieprzypisukocowego"/>
        </w:rPr>
        <w:endnoteRef/>
      </w:r>
      <w: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Np. udostępnienie osób, udostępnienie samochodu, udostępnienie środków finansowych, podwykonawstwo. </w:t>
      </w:r>
    </w:p>
  </w:endnote>
  <w:endnote w:id="3">
    <w:p w14:paraId="1D68DD3B" w14:textId="0DC9D328" w:rsidR="00797786" w:rsidRDefault="00797786" w:rsidP="00797786">
      <w:pPr>
        <w:pStyle w:val="Akapitzlist"/>
        <w:spacing w:line="240" w:lineRule="atLeast"/>
        <w:ind w:left="0" w:right="0" w:firstLine="0"/>
      </w:pPr>
      <w:r>
        <w:rPr>
          <w:rStyle w:val="Odwoanieprzypisukocowego"/>
        </w:rPr>
        <w:endnoteRef/>
      </w:r>
      <w: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>Należy wskazać czynności/</w:t>
      </w:r>
      <w:r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4D2E63">
        <w:rPr>
          <w:rFonts w:asciiTheme="minorHAnsi" w:hAnsiTheme="minorHAnsi" w:cstheme="minorHAnsi"/>
          <w:iCs/>
          <w:sz w:val="16"/>
          <w:szCs w:val="16"/>
        </w:rPr>
        <w:t xml:space="preserve">rodzaj robót jaki będzie realizowany. Gdy przedmiotem udostępnienia są zdolności dotyczące </w:t>
      </w:r>
      <w:r>
        <w:rPr>
          <w:rFonts w:asciiTheme="minorHAnsi" w:hAnsiTheme="minorHAnsi" w:cstheme="minorHAnsi"/>
          <w:iCs/>
          <w:sz w:val="16"/>
          <w:szCs w:val="16"/>
        </w:rPr>
        <w:t>w</w:t>
      </w:r>
      <w:r w:rsidRPr="004D2E63">
        <w:rPr>
          <w:rFonts w:asciiTheme="minorHAnsi" w:hAnsiTheme="minorHAnsi" w:cstheme="minorHAnsi"/>
          <w:iCs/>
          <w:sz w:val="16"/>
          <w:szCs w:val="16"/>
        </w:rPr>
        <w:t>ykształcenia, kwalifikacji zawodowych lub doświadczenia wówczas musi być zawarta informacja czy ten podmiot zrealizuje usługi</w:t>
      </w:r>
      <w:r w:rsidR="00062C65">
        <w:rPr>
          <w:rFonts w:asciiTheme="minorHAnsi" w:hAnsiTheme="minorHAnsi" w:cstheme="minorHAnsi"/>
          <w:iCs/>
          <w:sz w:val="16"/>
          <w:szCs w:val="16"/>
        </w:rPr>
        <w:t xml:space="preserve">, </w:t>
      </w:r>
      <w:r w:rsidRPr="004D2E63">
        <w:rPr>
          <w:rFonts w:asciiTheme="minorHAnsi" w:hAnsiTheme="minorHAnsi" w:cstheme="minorHAnsi"/>
          <w:iCs/>
          <w:sz w:val="16"/>
          <w:szCs w:val="16"/>
        </w:rPr>
        <w:t>do realizacji których te zdolności są wymagane.</w:t>
      </w:r>
    </w:p>
  </w:endnote>
  <w:endnote w:id="4">
    <w:p w14:paraId="5AFBD5B5" w14:textId="77777777" w:rsidR="00797786" w:rsidRPr="00797786" w:rsidRDefault="00797786" w:rsidP="00797786">
      <w:pPr>
        <w:rPr>
          <w:rFonts w:asciiTheme="minorHAnsi" w:hAnsiTheme="minorHAnsi" w:cstheme="minorHAnsi"/>
          <w:iCs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797786">
        <w:rPr>
          <w:rFonts w:asciiTheme="minorHAnsi" w:hAnsiTheme="minorHAnsi" w:cstheme="minorHAnsi"/>
          <w:iCs/>
          <w:sz w:val="16"/>
          <w:szCs w:val="16"/>
        </w:rPr>
        <w:t>Np. umowa cywilno-prawna, umowa o współpracy.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1881F" w14:textId="77777777" w:rsidR="00F72232" w:rsidRDefault="001C2DA6" w:rsidP="00797786">
    <w:pPr>
      <w:pStyle w:val="Stopka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11BDE" wp14:editId="3986D97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71E131" w14:textId="77777777" w:rsidR="00F72232" w:rsidRDefault="001C2DA6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" filled="f" stroked="f" strokeweight=".5pt">
              <v:textbox style="mso-fit-shape-to-text:t" inset="0,0,0,0">
                <w:txbxContent>
                  <w:p w:rsidR="00F72232" w:rsidRDefault="001C2DA6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76973" w14:textId="77777777" w:rsidR="00F831E7" w:rsidRDefault="00F831E7">
      <w:pPr>
        <w:spacing w:after="0" w:line="240" w:lineRule="auto"/>
      </w:pPr>
      <w:r>
        <w:separator/>
      </w:r>
    </w:p>
  </w:footnote>
  <w:footnote w:type="continuationSeparator" w:id="0">
    <w:p w14:paraId="6D644EAF" w14:textId="77777777" w:rsidR="00F831E7" w:rsidRDefault="00F83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AA23B" w14:textId="4029DB99" w:rsidR="00B53F9F" w:rsidRPr="00CC3023" w:rsidRDefault="00B53F9F" w:rsidP="001D2C11">
    <w:pPr>
      <w:spacing w:after="0" w:line="240" w:lineRule="auto"/>
      <w:rPr>
        <w:rFonts w:cs="Calibri"/>
        <w:sz w:val="20"/>
        <w:szCs w:val="20"/>
      </w:rPr>
    </w:pPr>
    <w:r w:rsidRPr="00CC3023">
      <w:rPr>
        <w:rFonts w:cs="Calibri"/>
        <w:sz w:val="20"/>
        <w:szCs w:val="20"/>
      </w:rPr>
      <w:t>ZP</w:t>
    </w:r>
    <w:r w:rsidR="0037515F" w:rsidRPr="00CC3023">
      <w:rPr>
        <w:rFonts w:cs="Calibri"/>
        <w:sz w:val="20"/>
        <w:szCs w:val="20"/>
      </w:rPr>
      <w:t>N</w:t>
    </w:r>
    <w:r w:rsidRPr="00CC3023">
      <w:rPr>
        <w:rFonts w:cs="Calibri"/>
        <w:sz w:val="20"/>
        <w:szCs w:val="20"/>
      </w:rPr>
      <w:t>.271</w:t>
    </w:r>
    <w:r w:rsidR="00717B16" w:rsidRPr="00CC3023">
      <w:rPr>
        <w:rFonts w:cs="Calibri"/>
        <w:sz w:val="20"/>
        <w:szCs w:val="20"/>
      </w:rPr>
      <w:t>.</w:t>
    </w:r>
    <w:r w:rsidR="00062C65">
      <w:rPr>
        <w:rFonts w:cs="Calibri"/>
        <w:sz w:val="20"/>
        <w:szCs w:val="20"/>
      </w:rPr>
      <w:t>24</w:t>
    </w:r>
    <w:r w:rsidR="0037515F" w:rsidRPr="00CC3023">
      <w:rPr>
        <w:rFonts w:cs="Calibri"/>
        <w:sz w:val="20"/>
        <w:szCs w:val="20"/>
      </w:rPr>
      <w:t>.202</w:t>
    </w:r>
    <w:r w:rsidR="00797514">
      <w:rPr>
        <w:rFonts w:cs="Calibri"/>
        <w:sz w:val="20"/>
        <w:szCs w:val="20"/>
      </w:rPr>
      <w:t>6</w:t>
    </w:r>
    <w:r w:rsidR="005B4FBB" w:rsidRPr="00CC3023">
      <w:t xml:space="preserve"> </w:t>
    </w:r>
  </w:p>
  <w:p w14:paraId="010E71BA" w14:textId="77777777" w:rsidR="00C80C8B" w:rsidRPr="00C80C8B" w:rsidRDefault="00C80C8B" w:rsidP="00C80C8B">
    <w:pPr>
      <w:tabs>
        <w:tab w:val="center" w:pos="4536"/>
        <w:tab w:val="right" w:pos="9072"/>
      </w:tabs>
      <w:spacing w:after="0" w:line="240" w:lineRule="auto"/>
      <w:jc w:val="center"/>
      <w:rPr>
        <w:rFonts w:eastAsia="Calibr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anumerowana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anumerowana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apunktowana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apunktowana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3096597"/>
    <w:multiLevelType w:val="multilevel"/>
    <w:tmpl w:val="1309659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070AF"/>
    <w:multiLevelType w:val="hybridMultilevel"/>
    <w:tmpl w:val="7C52DCA4"/>
    <w:lvl w:ilvl="0" w:tplc="0AF4A6A4">
      <w:start w:val="1"/>
      <w:numFmt w:val="decimal"/>
      <w:lvlText w:val="%1."/>
      <w:lvlJc w:val="left"/>
      <w:pPr>
        <w:ind w:left="603" w:hanging="428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92F67F8E">
      <w:numFmt w:val="bullet"/>
      <w:lvlText w:val="•"/>
      <w:lvlJc w:val="left"/>
      <w:pPr>
        <w:ind w:left="1572" w:hanging="428"/>
      </w:pPr>
      <w:rPr>
        <w:rFonts w:hint="default"/>
        <w:lang w:val="pl-PL" w:eastAsia="en-US" w:bidi="ar-SA"/>
      </w:rPr>
    </w:lvl>
    <w:lvl w:ilvl="2" w:tplc="065A16DA">
      <w:numFmt w:val="bullet"/>
      <w:lvlText w:val="•"/>
      <w:lvlJc w:val="left"/>
      <w:pPr>
        <w:ind w:left="2545" w:hanging="428"/>
      </w:pPr>
      <w:rPr>
        <w:rFonts w:hint="default"/>
        <w:lang w:val="pl-PL" w:eastAsia="en-US" w:bidi="ar-SA"/>
      </w:rPr>
    </w:lvl>
    <w:lvl w:ilvl="3" w:tplc="23F029E2">
      <w:numFmt w:val="bullet"/>
      <w:lvlText w:val="•"/>
      <w:lvlJc w:val="left"/>
      <w:pPr>
        <w:ind w:left="3517" w:hanging="428"/>
      </w:pPr>
      <w:rPr>
        <w:rFonts w:hint="default"/>
        <w:lang w:val="pl-PL" w:eastAsia="en-US" w:bidi="ar-SA"/>
      </w:rPr>
    </w:lvl>
    <w:lvl w:ilvl="4" w:tplc="060AF108">
      <w:numFmt w:val="bullet"/>
      <w:lvlText w:val="•"/>
      <w:lvlJc w:val="left"/>
      <w:pPr>
        <w:ind w:left="4490" w:hanging="428"/>
      </w:pPr>
      <w:rPr>
        <w:rFonts w:hint="default"/>
        <w:lang w:val="pl-PL" w:eastAsia="en-US" w:bidi="ar-SA"/>
      </w:rPr>
    </w:lvl>
    <w:lvl w:ilvl="5" w:tplc="8AE61726">
      <w:numFmt w:val="bullet"/>
      <w:lvlText w:val="•"/>
      <w:lvlJc w:val="left"/>
      <w:pPr>
        <w:ind w:left="5463" w:hanging="428"/>
      </w:pPr>
      <w:rPr>
        <w:rFonts w:hint="default"/>
        <w:lang w:val="pl-PL" w:eastAsia="en-US" w:bidi="ar-SA"/>
      </w:rPr>
    </w:lvl>
    <w:lvl w:ilvl="6" w:tplc="7D7C911E">
      <w:numFmt w:val="bullet"/>
      <w:lvlText w:val="•"/>
      <w:lvlJc w:val="left"/>
      <w:pPr>
        <w:ind w:left="6435" w:hanging="428"/>
      </w:pPr>
      <w:rPr>
        <w:rFonts w:hint="default"/>
        <w:lang w:val="pl-PL" w:eastAsia="en-US" w:bidi="ar-SA"/>
      </w:rPr>
    </w:lvl>
    <w:lvl w:ilvl="7" w:tplc="B8F4169C">
      <w:numFmt w:val="bullet"/>
      <w:lvlText w:val="•"/>
      <w:lvlJc w:val="left"/>
      <w:pPr>
        <w:ind w:left="7408" w:hanging="428"/>
      </w:pPr>
      <w:rPr>
        <w:rFonts w:hint="default"/>
        <w:lang w:val="pl-PL" w:eastAsia="en-US" w:bidi="ar-SA"/>
      </w:rPr>
    </w:lvl>
    <w:lvl w:ilvl="8" w:tplc="B854E71C">
      <w:numFmt w:val="bullet"/>
      <w:lvlText w:val="•"/>
      <w:lvlJc w:val="left"/>
      <w:pPr>
        <w:ind w:left="8381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4601487F"/>
    <w:multiLevelType w:val="hybridMultilevel"/>
    <w:tmpl w:val="F8963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B75DEE"/>
    <w:multiLevelType w:val="multilevel"/>
    <w:tmpl w:val="74B75DEE"/>
    <w:lvl w:ilvl="0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236866278">
    <w:abstractNumId w:val="9"/>
  </w:num>
  <w:num w:numId="2" w16cid:durableId="1082683336">
    <w:abstractNumId w:val="7"/>
  </w:num>
  <w:num w:numId="3" w16cid:durableId="1844542012">
    <w:abstractNumId w:val="6"/>
  </w:num>
  <w:num w:numId="4" w16cid:durableId="1265723615">
    <w:abstractNumId w:val="5"/>
  </w:num>
  <w:num w:numId="5" w16cid:durableId="1835563949">
    <w:abstractNumId w:val="4"/>
  </w:num>
  <w:num w:numId="6" w16cid:durableId="1943342795">
    <w:abstractNumId w:val="8"/>
  </w:num>
  <w:num w:numId="7" w16cid:durableId="1022904181">
    <w:abstractNumId w:val="3"/>
  </w:num>
  <w:num w:numId="8" w16cid:durableId="235558148">
    <w:abstractNumId w:val="2"/>
  </w:num>
  <w:num w:numId="9" w16cid:durableId="591010964">
    <w:abstractNumId w:val="1"/>
  </w:num>
  <w:num w:numId="10" w16cid:durableId="2096391277">
    <w:abstractNumId w:val="0"/>
  </w:num>
  <w:num w:numId="11" w16cid:durableId="1040858698">
    <w:abstractNumId w:val="10"/>
  </w:num>
  <w:num w:numId="12" w16cid:durableId="1072659399">
    <w:abstractNumId w:val="13"/>
  </w:num>
  <w:num w:numId="13" w16cid:durableId="1827739084">
    <w:abstractNumId w:val="11"/>
  </w:num>
  <w:num w:numId="14" w16cid:durableId="16889435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05C"/>
    <w:rsid w:val="0003067A"/>
    <w:rsid w:val="00050A31"/>
    <w:rsid w:val="00062C65"/>
    <w:rsid w:val="00067306"/>
    <w:rsid w:val="000716D2"/>
    <w:rsid w:val="00071AAB"/>
    <w:rsid w:val="000B76C4"/>
    <w:rsid w:val="000C5610"/>
    <w:rsid w:val="000D2AF1"/>
    <w:rsid w:val="000E6552"/>
    <w:rsid w:val="000F3A4F"/>
    <w:rsid w:val="000F59AC"/>
    <w:rsid w:val="00132CEE"/>
    <w:rsid w:val="001364FE"/>
    <w:rsid w:val="001368DD"/>
    <w:rsid w:val="00147DB3"/>
    <w:rsid w:val="00151133"/>
    <w:rsid w:val="001518A5"/>
    <w:rsid w:val="0015253D"/>
    <w:rsid w:val="00170095"/>
    <w:rsid w:val="00170E4F"/>
    <w:rsid w:val="001743F4"/>
    <w:rsid w:val="00187C33"/>
    <w:rsid w:val="001936B7"/>
    <w:rsid w:val="00196AB1"/>
    <w:rsid w:val="001A02CD"/>
    <w:rsid w:val="001C1EE3"/>
    <w:rsid w:val="001C2DA6"/>
    <w:rsid w:val="001D2C11"/>
    <w:rsid w:val="001E2934"/>
    <w:rsid w:val="001F659D"/>
    <w:rsid w:val="00201333"/>
    <w:rsid w:val="00210FA7"/>
    <w:rsid w:val="00216417"/>
    <w:rsid w:val="0026631D"/>
    <w:rsid w:val="00280782"/>
    <w:rsid w:val="002966D6"/>
    <w:rsid w:val="002A5E92"/>
    <w:rsid w:val="002A748D"/>
    <w:rsid w:val="002B718C"/>
    <w:rsid w:val="002C2F53"/>
    <w:rsid w:val="00312FF8"/>
    <w:rsid w:val="0033518C"/>
    <w:rsid w:val="00342E97"/>
    <w:rsid w:val="003437C2"/>
    <w:rsid w:val="0037515F"/>
    <w:rsid w:val="00377186"/>
    <w:rsid w:val="0039555B"/>
    <w:rsid w:val="003A1C03"/>
    <w:rsid w:val="003B2AE7"/>
    <w:rsid w:val="003E266E"/>
    <w:rsid w:val="00414627"/>
    <w:rsid w:val="00425D63"/>
    <w:rsid w:val="00430BFF"/>
    <w:rsid w:val="00450FC4"/>
    <w:rsid w:val="004643D8"/>
    <w:rsid w:val="00497C24"/>
    <w:rsid w:val="004C7BA5"/>
    <w:rsid w:val="004D2E63"/>
    <w:rsid w:val="004D7CF7"/>
    <w:rsid w:val="004E20F4"/>
    <w:rsid w:val="004E7628"/>
    <w:rsid w:val="004F48F2"/>
    <w:rsid w:val="005032B4"/>
    <w:rsid w:val="0050364E"/>
    <w:rsid w:val="00503CF5"/>
    <w:rsid w:val="005149B1"/>
    <w:rsid w:val="005337EC"/>
    <w:rsid w:val="005547E8"/>
    <w:rsid w:val="005600DC"/>
    <w:rsid w:val="005647F2"/>
    <w:rsid w:val="005662D1"/>
    <w:rsid w:val="00573A09"/>
    <w:rsid w:val="00574A87"/>
    <w:rsid w:val="005A2121"/>
    <w:rsid w:val="005A4526"/>
    <w:rsid w:val="005B4A16"/>
    <w:rsid w:val="005B4FBB"/>
    <w:rsid w:val="005C1B16"/>
    <w:rsid w:val="005C7319"/>
    <w:rsid w:val="005E53D0"/>
    <w:rsid w:val="005F738E"/>
    <w:rsid w:val="006002EB"/>
    <w:rsid w:val="006128EF"/>
    <w:rsid w:val="006264B4"/>
    <w:rsid w:val="00643033"/>
    <w:rsid w:val="00644CC3"/>
    <w:rsid w:val="00656AB7"/>
    <w:rsid w:val="00661468"/>
    <w:rsid w:val="006649F0"/>
    <w:rsid w:val="0067245D"/>
    <w:rsid w:val="0068470E"/>
    <w:rsid w:val="006947CA"/>
    <w:rsid w:val="00695DCD"/>
    <w:rsid w:val="006A05CC"/>
    <w:rsid w:val="006A2CBF"/>
    <w:rsid w:val="006A35A7"/>
    <w:rsid w:val="006F1F07"/>
    <w:rsid w:val="007152D7"/>
    <w:rsid w:val="00717B16"/>
    <w:rsid w:val="00722AB0"/>
    <w:rsid w:val="007431C9"/>
    <w:rsid w:val="00746C14"/>
    <w:rsid w:val="007946BE"/>
    <w:rsid w:val="00797514"/>
    <w:rsid w:val="00797786"/>
    <w:rsid w:val="007C2C59"/>
    <w:rsid w:val="007C64D8"/>
    <w:rsid w:val="007E06BD"/>
    <w:rsid w:val="00801F23"/>
    <w:rsid w:val="00837632"/>
    <w:rsid w:val="0085640F"/>
    <w:rsid w:val="008567AA"/>
    <w:rsid w:val="00860F43"/>
    <w:rsid w:val="00892712"/>
    <w:rsid w:val="008A680A"/>
    <w:rsid w:val="008B0BB0"/>
    <w:rsid w:val="008E4B48"/>
    <w:rsid w:val="008E6C4B"/>
    <w:rsid w:val="008F18C0"/>
    <w:rsid w:val="00907648"/>
    <w:rsid w:val="00930FDE"/>
    <w:rsid w:val="00933B3F"/>
    <w:rsid w:val="00984C93"/>
    <w:rsid w:val="00987CE1"/>
    <w:rsid w:val="0099405C"/>
    <w:rsid w:val="009A1A56"/>
    <w:rsid w:val="009A7FBC"/>
    <w:rsid w:val="009B5609"/>
    <w:rsid w:val="009C34E9"/>
    <w:rsid w:val="009C53B0"/>
    <w:rsid w:val="009C600F"/>
    <w:rsid w:val="009D007E"/>
    <w:rsid w:val="009D062A"/>
    <w:rsid w:val="009D3723"/>
    <w:rsid w:val="009D700C"/>
    <w:rsid w:val="009E04F2"/>
    <w:rsid w:val="009E40DE"/>
    <w:rsid w:val="009E59FE"/>
    <w:rsid w:val="00A03B7B"/>
    <w:rsid w:val="00A14BFC"/>
    <w:rsid w:val="00A200C9"/>
    <w:rsid w:val="00A250D5"/>
    <w:rsid w:val="00A32F56"/>
    <w:rsid w:val="00A36028"/>
    <w:rsid w:val="00A5215C"/>
    <w:rsid w:val="00A84E84"/>
    <w:rsid w:val="00A91424"/>
    <w:rsid w:val="00AA2C77"/>
    <w:rsid w:val="00AC3FB9"/>
    <w:rsid w:val="00AC702A"/>
    <w:rsid w:val="00AD226F"/>
    <w:rsid w:val="00AD2A2A"/>
    <w:rsid w:val="00AD751A"/>
    <w:rsid w:val="00AE122D"/>
    <w:rsid w:val="00B03ADF"/>
    <w:rsid w:val="00B13A52"/>
    <w:rsid w:val="00B24CF4"/>
    <w:rsid w:val="00B26993"/>
    <w:rsid w:val="00B4570C"/>
    <w:rsid w:val="00B5208C"/>
    <w:rsid w:val="00B53902"/>
    <w:rsid w:val="00B53F9F"/>
    <w:rsid w:val="00B74876"/>
    <w:rsid w:val="00BB7C2B"/>
    <w:rsid w:val="00BC1664"/>
    <w:rsid w:val="00BC2546"/>
    <w:rsid w:val="00BD05F5"/>
    <w:rsid w:val="00C05085"/>
    <w:rsid w:val="00C111DE"/>
    <w:rsid w:val="00C1593D"/>
    <w:rsid w:val="00C245FF"/>
    <w:rsid w:val="00C56C7E"/>
    <w:rsid w:val="00C776A4"/>
    <w:rsid w:val="00C80C8B"/>
    <w:rsid w:val="00C87F13"/>
    <w:rsid w:val="00C90EC2"/>
    <w:rsid w:val="00CA2C6C"/>
    <w:rsid w:val="00CB5755"/>
    <w:rsid w:val="00CC0600"/>
    <w:rsid w:val="00CC20C0"/>
    <w:rsid w:val="00CC3023"/>
    <w:rsid w:val="00CC78AC"/>
    <w:rsid w:val="00CF7953"/>
    <w:rsid w:val="00D07232"/>
    <w:rsid w:val="00D10245"/>
    <w:rsid w:val="00D21BDD"/>
    <w:rsid w:val="00D511CD"/>
    <w:rsid w:val="00D65F07"/>
    <w:rsid w:val="00D929C2"/>
    <w:rsid w:val="00D92BB7"/>
    <w:rsid w:val="00DC76D2"/>
    <w:rsid w:val="00DD30ED"/>
    <w:rsid w:val="00E2041E"/>
    <w:rsid w:val="00E64C21"/>
    <w:rsid w:val="00E654C9"/>
    <w:rsid w:val="00EC24C6"/>
    <w:rsid w:val="00EC5429"/>
    <w:rsid w:val="00EF2933"/>
    <w:rsid w:val="00F05146"/>
    <w:rsid w:val="00F1115D"/>
    <w:rsid w:val="00F11A33"/>
    <w:rsid w:val="00F2531E"/>
    <w:rsid w:val="00F3513C"/>
    <w:rsid w:val="00F465C5"/>
    <w:rsid w:val="00F5180D"/>
    <w:rsid w:val="00F51B21"/>
    <w:rsid w:val="00F51D87"/>
    <w:rsid w:val="00F72232"/>
    <w:rsid w:val="00F831E7"/>
    <w:rsid w:val="00F8455C"/>
    <w:rsid w:val="00F97652"/>
    <w:rsid w:val="06D66CF3"/>
    <w:rsid w:val="09442D0C"/>
    <w:rsid w:val="1D625D92"/>
    <w:rsid w:val="1EDA3F00"/>
    <w:rsid w:val="1F8C14E0"/>
    <w:rsid w:val="29934E10"/>
    <w:rsid w:val="30703D74"/>
    <w:rsid w:val="3D791D3B"/>
    <w:rsid w:val="4FF2674C"/>
    <w:rsid w:val="561C438A"/>
    <w:rsid w:val="5A121385"/>
    <w:rsid w:val="63671453"/>
    <w:rsid w:val="636B4A59"/>
    <w:rsid w:val="7B2177C1"/>
    <w:rsid w:val="7B922827"/>
    <w:rsid w:val="BF7FA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70DB4"/>
  <w15:docId w15:val="{397997B5-4F35-400B-ABCF-167C9241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2" w:qFormat="0"/>
    <w:lsdException w:name="index 9" w:qFormat="0"/>
    <w:lsdException w:name="toc 3" w:qFormat="0"/>
    <w:lsdException w:name="toc 4" w:qFormat="0"/>
    <w:lsdException w:name="caption" w:semiHidden="1" w:unhideWhenUsed="1"/>
    <w:lsdException w:name="page number" w:qFormat="0"/>
    <w:lsdException w:name="toa heading" w:qFormat="0"/>
    <w:lsdException w:name="List Bullet" w:qFormat="0"/>
    <w:lsdException w:name="List 2" w:qFormat="0"/>
    <w:lsdException w:name="Default Paragraph Font" w:semiHidden="1"/>
    <w:lsdException w:name="List Continue" w:qFormat="0"/>
    <w:lsdException w:name="HTML Top of Form" w:semiHidden="1" w:uiPriority="99" w:unhideWhenUsed="1" w:qFormat="0"/>
    <w:lsdException w:name="HTML Bottom of Form" w:semiHidden="1" w:uiPriority="99" w:unhideWhenUsed="1" w:qFormat="0"/>
    <w:lsdException w:name="HTML Sample" w:qFormat="0"/>
    <w:lsdException w:name="HTML Typewriter" w:qFormat="0"/>
    <w:lsdException w:name="HTML Variable" w:qFormat="0"/>
    <w:lsdException w:name="Normal Table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0"/>
    <w:lsdException w:name="Table Classic 4" w:semiHidden="1" w:unhideWhenUsed="1"/>
    <w:lsdException w:name="Table Colorful 1" w:semiHidden="1" w:unhideWhenUsed="1"/>
    <w:lsdException w:name="Table Colorful 2" w:semiHidden="1" w:unhideWhenUsed="1" w:qFormat="0"/>
    <w:lsdException w:name="Table Colorful 3" w:semiHidden="1" w:unhideWhenUsed="1"/>
    <w:lsdException w:name="Table Columns 1" w:semiHidden="1" w:unhideWhenUsed="1" w:qFormat="0"/>
    <w:lsdException w:name="Table Columns 2" w:semiHidden="1" w:unhideWhenUsed="1"/>
    <w:lsdException w:name="Table Columns 3" w:semiHidden="1" w:unhideWhenUsed="1"/>
    <w:lsdException w:name="Table Columns 4" w:semiHidden="1" w:unhideWhenUsed="1" w:qFormat="0"/>
    <w:lsdException w:name="Table Columns 5" w:semiHidden="1" w:unhideWhenUsed="1"/>
    <w:lsdException w:name="Table Grid 1" w:semiHidden="1" w:unhideWhenUsed="1" w:qFormat="0"/>
    <w:lsdException w:name="Table Grid 2" w:semiHidden="1" w:unhideWhenUsed="1"/>
    <w:lsdException w:name="Table Grid 3" w:semiHidden="1" w:unhideWhenUsed="1"/>
    <w:lsdException w:name="Table Grid 4" w:semiHidden="1" w:unhideWhenUsed="1" w:qFormat="0"/>
    <w:lsdException w:name="Table Grid 5" w:semiHidden="1" w:unhideWhenUsed="1"/>
    <w:lsdException w:name="Table Grid 6" w:semiHidden="1" w:unhideWhenUsed="1"/>
    <w:lsdException w:name="Table Grid 7" w:semiHidden="1" w:unhideWhenUsed="1" w:qFormat="0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 w:qFormat="0"/>
    <w:lsdException w:name="Table List 4" w:semiHidden="1" w:unhideWhenUsed="1"/>
    <w:lsdException w:name="Table List 5" w:semiHidden="1" w:unhideWhenUsed="1"/>
    <w:lsdException w:name="Table List 6" w:semiHidden="1" w:unhideWhenUsed="1" w:qFormat="0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 w:qFormat="0"/>
    <w:lsdException w:name="Table 3D effects 3" w:semiHidden="1" w:unhideWhenUsed="1"/>
    <w:lsdException w:name="Table Contemporary" w:semiHidden="1" w:unhideWhenUsed="1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 w:qFormat="0"/>
    <w:lsdException w:name="Table Web 3" w:semiHidden="1" w:unhideWhenUsed="1"/>
    <w:lsdException w:name="Table Theme" w:semiHidden="1" w:unhideWhenUsed="1"/>
    <w:lsdException w:name="Placeholder Text" w:semiHidden="1" w:uiPriority="99" w:qFormat="0"/>
    <w:lsdException w:name="No Spacing" w:uiPriority="99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/>
    <w:lsdException w:name="Colorful List" w:uiPriority="72"/>
    <w:lsdException w:name="Colorful Grid" w:uiPriority="73"/>
    <w:lsdException w:name="Light Shading Accent 1" w:uiPriority="60" w:qFormat="0"/>
    <w:lsdException w:name="Light List Accent 1" w:uiPriority="61" w:qFormat="0"/>
    <w:lsdException w:name="Light Grid Accent 1" w:uiPriority="62"/>
    <w:lsdException w:name="Medium Shading 1 Accent 1" w:uiPriority="63"/>
    <w:lsdException w:name="Medium Shading 2 Accent 1" w:uiPriority="64" w:qFormat="0"/>
    <w:lsdException w:name="Medium List 1 Accent 1" w:uiPriority="65"/>
    <w:lsdException w:name="Revision" w:semiHidden="1" w:uiPriority="99" w:qFormat="0"/>
    <w:lsdException w:name="List Paragraph" w:uiPriority="99"/>
    <w:lsdException w:name="Quote" w:uiPriority="99" w:qFormat="0"/>
    <w:lsdException w:name="Intense Quote" w:uiPriority="99" w:qFormat="0"/>
    <w:lsdException w:name="Medium List 2 Accent 1" w:uiPriority="66"/>
    <w:lsdException w:name="Medium Grid 1 Accent 1" w:uiPriority="67" w:qFormat="0"/>
    <w:lsdException w:name="Medium Grid 2 Accent 1" w:uiPriority="68"/>
    <w:lsdException w:name="Medium Grid 3 Accent 1" w:uiPriority="69" w:qFormat="0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 w:qFormat="0"/>
    <w:lsdException w:name="Medium Grid 1 Accent 2" w:uiPriority="67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/>
    <w:lsdException w:name="Colorful List Accent 2" w:uiPriority="72"/>
    <w:lsdException w:name="Colorful Grid Accent 2" w:uiPriority="73" w:qFormat="0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0"/>
    <w:lsdException w:name="Medium Shading 2 Accent 3" w:uiPriority="64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/>
    <w:lsdException w:name="Dark List Accent 3" w:uiPriority="70"/>
    <w:lsdException w:name="Colorful Shading Accent 3" w:uiPriority="71" w:qFormat="0"/>
    <w:lsdException w:name="Colorful List Accent 3" w:uiPriority="72"/>
    <w:lsdException w:name="Colorful Grid Accent 3" w:uiPriority="73" w:qFormat="0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 w:qFormat="0"/>
    <w:lsdException w:name="Medium Grid 1 Accent 4" w:uiPriority="67" w:qFormat="0"/>
    <w:lsdException w:name="Medium Grid 2 Accent 4" w:uiPriority="68"/>
    <w:lsdException w:name="Medium Grid 3 Accent 4" w:uiPriority="69" w:qFormat="0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 w:qFormat="0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0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 w:qFormat="0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1440" w:rightChars="700" w:right="1440"/>
    </w:pPr>
  </w:style>
  <w:style w:type="paragraph" w:styleId="Tekstpodstawowy">
    <w:name w:val="Body Text"/>
    <w:basedOn w:val="Normalny"/>
    <w:qFormat/>
    <w:pPr>
      <w:spacing w:after="12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420"/>
    </w:pPr>
  </w:style>
  <w:style w:type="paragraph" w:styleId="Tekstpodstawowywcity">
    <w:name w:val="Body Text Indent"/>
    <w:basedOn w:val="Normalny"/>
    <w:qFormat/>
    <w:pPr>
      <w:spacing w:after="120"/>
      <w:ind w:leftChars="200" w:left="420"/>
    </w:pPr>
  </w:style>
  <w:style w:type="paragraph" w:styleId="Tekstpodstawowyzwciciem2">
    <w:name w:val="Body Text First Indent 2"/>
    <w:basedOn w:val="Tekstpodstawowywcity"/>
    <w:qFormat/>
    <w:pPr>
      <w:ind w:firstLineChars="200" w:firstLine="42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420"/>
    </w:pPr>
  </w:style>
  <w:style w:type="paragraph" w:styleId="Tekstpodstawowywcity3">
    <w:name w:val="Body Text Indent 3"/>
    <w:basedOn w:val="Normalny"/>
    <w:qFormat/>
    <w:pPr>
      <w:spacing w:after="120"/>
      <w:ind w:leftChars="200" w:left="420"/>
    </w:pPr>
    <w:rPr>
      <w:sz w:val="16"/>
      <w:szCs w:val="16"/>
    </w:r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styleId="Zwrotpoegnalny">
    <w:name w:val="Closing"/>
    <w:basedOn w:val="Normalny"/>
    <w:qFormat/>
    <w:pPr>
      <w:ind w:leftChars="2100" w:left="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1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ista2">
    <w:name w:val="List 2"/>
    <w:basedOn w:val="Normalny"/>
    <w:pPr>
      <w:ind w:leftChars="200" w:left="100" w:hangingChars="200" w:hanging="200"/>
    </w:pPr>
  </w:style>
  <w:style w:type="paragraph" w:styleId="Lista3">
    <w:name w:val="List 3"/>
    <w:basedOn w:val="Normalny"/>
    <w:qFormat/>
    <w:pPr>
      <w:ind w:leftChars="400" w:left="100" w:hangingChars="200" w:hanging="200"/>
    </w:pPr>
  </w:style>
  <w:style w:type="paragraph" w:styleId="Lista4">
    <w:name w:val="List 4"/>
    <w:basedOn w:val="Normalny"/>
    <w:qFormat/>
    <w:pPr>
      <w:ind w:leftChars="600" w:left="100" w:hangingChars="200" w:hanging="200"/>
    </w:pPr>
  </w:style>
  <w:style w:type="paragraph" w:styleId="Lista5">
    <w:name w:val="List 5"/>
    <w:basedOn w:val="Normalny"/>
    <w:qFormat/>
    <w:pPr>
      <w:ind w:leftChars="800" w:left="100" w:hangingChars="200" w:hanging="200"/>
    </w:pPr>
  </w:style>
  <w:style w:type="paragraph" w:styleId="Listapunktowana">
    <w:name w:val="List Bullet"/>
    <w:basedOn w:val="Normalny"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pPr>
      <w:spacing w:after="120"/>
      <w:ind w:leftChars="200" w:left="420"/>
    </w:pPr>
  </w:style>
  <w:style w:type="paragraph" w:styleId="Lista-kontynuacja2">
    <w:name w:val="List Continue 2"/>
    <w:basedOn w:val="Normalny"/>
    <w:qFormat/>
    <w:pPr>
      <w:spacing w:after="120"/>
      <w:ind w:leftChars="400" w:left="840"/>
    </w:pPr>
  </w:style>
  <w:style w:type="paragraph" w:styleId="Lista-kontynuacja3">
    <w:name w:val="List Continue 3"/>
    <w:basedOn w:val="Normalny"/>
    <w:qFormat/>
    <w:pPr>
      <w:spacing w:after="120"/>
      <w:ind w:leftChars="600" w:left="1260"/>
    </w:pPr>
  </w:style>
  <w:style w:type="paragraph" w:styleId="Lista-kontynuacja4">
    <w:name w:val="List Continue 4"/>
    <w:basedOn w:val="Normalny"/>
    <w:qFormat/>
    <w:pPr>
      <w:spacing w:after="120"/>
      <w:ind w:leftChars="800" w:left="1680"/>
    </w:pPr>
  </w:style>
  <w:style w:type="paragraph" w:styleId="Lista-kontynuacja5">
    <w:name w:val="List Continue 5"/>
    <w:basedOn w:val="Normalny"/>
    <w:qFormat/>
    <w:pPr>
      <w:spacing w:after="120"/>
      <w:ind w:leftChars="1000" w:left="21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42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Courier New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42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420"/>
    </w:pPr>
  </w:style>
  <w:style w:type="paragraph" w:styleId="Spistreci3">
    <w:name w:val="toc 3"/>
    <w:basedOn w:val="Normalny"/>
    <w:next w:val="Normalny"/>
    <w:pPr>
      <w:ind w:leftChars="400" w:left="840"/>
    </w:pPr>
  </w:style>
  <w:style w:type="paragraph" w:styleId="Spistreci4">
    <w:name w:val="toc 4"/>
    <w:basedOn w:val="Normalny"/>
    <w:next w:val="Normalny"/>
    <w:pPr>
      <w:ind w:leftChars="600" w:left="1260"/>
    </w:pPr>
  </w:style>
  <w:style w:type="paragraph" w:styleId="Spistreci5">
    <w:name w:val="toc 5"/>
    <w:basedOn w:val="Normalny"/>
    <w:next w:val="Normalny"/>
    <w:qFormat/>
    <w:pPr>
      <w:ind w:leftChars="800" w:left="1680"/>
    </w:pPr>
  </w:style>
  <w:style w:type="paragraph" w:styleId="Spistreci6">
    <w:name w:val="toc 6"/>
    <w:basedOn w:val="Normalny"/>
    <w:next w:val="Normalny"/>
    <w:qFormat/>
    <w:pPr>
      <w:ind w:leftChars="1000" w:left="2100"/>
    </w:pPr>
  </w:style>
  <w:style w:type="paragraph" w:styleId="Spistreci7">
    <w:name w:val="toc 7"/>
    <w:basedOn w:val="Normalny"/>
    <w:next w:val="Normalny"/>
    <w:qFormat/>
    <w:pPr>
      <w:ind w:leftChars="1200" w:left="2520"/>
    </w:pPr>
  </w:style>
  <w:style w:type="paragraph" w:styleId="Spistreci8">
    <w:name w:val="toc 8"/>
    <w:basedOn w:val="Normalny"/>
    <w:next w:val="Normalny"/>
    <w:qFormat/>
    <w:pPr>
      <w:ind w:leftChars="1400" w:left="2940"/>
    </w:pPr>
  </w:style>
  <w:style w:type="paragraph" w:styleId="Spistreci9">
    <w:name w:val="toc 9"/>
    <w:basedOn w:val="Normalny"/>
    <w:next w:val="Normalny"/>
    <w:qFormat/>
    <w:pPr>
      <w:ind w:leftChars="1600" w:left="3360"/>
    </w:pPr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styleId="Odwoanieprzypisukocowego">
    <w:name w:val="endnote reference"/>
    <w:basedOn w:val="Domylnaczcionkaakapitu"/>
    <w:qFormat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styleId="Odwoanieprzypisudolnego">
    <w:name w:val="footnote reference"/>
    <w:basedOn w:val="Domylnaczcionkaakapitu"/>
    <w:qFormat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rPr>
      <w:rFonts w:ascii="Courier New" w:hAnsi="Courier New" w:cs="Courier New"/>
    </w:rPr>
  </w:style>
  <w:style w:type="character" w:styleId="HTML-staaszeroko">
    <w:name w:val="HTML Typewriter"/>
    <w:basedOn w:val="Domylnaczcionkaakapitu"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</w:style>
  <w:style w:type="character" w:styleId="Pogrubienie">
    <w:name w:val="Strong"/>
    <w:basedOn w:val="Domylnaczcionkaakapitu"/>
    <w:qFormat/>
    <w:rPr>
      <w:b/>
      <w:bCs/>
    </w:rPr>
  </w:style>
  <w:style w:type="table" w:styleId="Tabela-Efekty3D1">
    <w:name w:val="Table 3D effects 1"/>
    <w:basedOn w:val="Standardowy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D2">
    <w:name w:val="Table 3D effects 2"/>
    <w:basedOn w:val="Standardowy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D3">
    <w:name w:val="Table 3D effects 3"/>
    <w:basedOn w:val="Standardowy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kolorowa1">
    <w:name w:val="Table Colorful 1"/>
    <w:basedOn w:val="Standardowy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kolorowa2">
    <w:name w:val="Table Colorful 2"/>
    <w:basedOn w:val="Standardowy"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kolorowa3">
    <w:name w:val="Table Colorful 3"/>
    <w:basedOn w:val="Standardowy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Wspczesny">
    <w:name w:val="Table Contemporary"/>
    <w:basedOn w:val="Standardowy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alista">
    <w:name w:val="Colorful List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860F43"/>
    <w:pPr>
      <w:widowControl w:val="0"/>
      <w:autoSpaceDE w:val="0"/>
      <w:autoSpaceDN w:val="0"/>
      <w:spacing w:after="0" w:line="240" w:lineRule="auto"/>
      <w:ind w:left="742" w:right="1072" w:hanging="428"/>
      <w:jc w:val="both"/>
    </w:pPr>
    <w:rPr>
      <w:rFonts w:eastAsia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860F4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CFD10F1-02CB-42D7-BD30-92B4FCB6D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Roman Koral</cp:lastModifiedBy>
  <cp:revision>33</cp:revision>
  <cp:lastPrinted>2023-05-29T11:33:00Z</cp:lastPrinted>
  <dcterms:created xsi:type="dcterms:W3CDTF">2025-01-23T08:52:00Z</dcterms:created>
  <dcterms:modified xsi:type="dcterms:W3CDTF">2026-07-28T08:31:00Z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